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2529979" name="019e6d86-b6ba-7c1e-a569-c1f4b856e0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0479367" name="019e6d86-b6ba-7c1e-a569-c1f4b856e04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5364311" name="019e6d86-d0e3-7304-b5b1-1006c332a2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0635572" name="019e6d86-d0e3-7304-b5b1-1006c332a23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OG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Schlacke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23465713" name="019e6d8a-76a8-77c1-bbce-695e9113e8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2924391" name="019e6d8a-76a8-77c1-bbce-695e9113e86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18902820" name="019e6d8a-a05d-7fbb-bc5e-d00363df507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166095" name="019e6d8a-a05d-7fbb-bc5e-d00363df507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8489136" name="019e6d8b-e781-743d-ba1b-ffa01fa0873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2039540" name="019e6d8b-e781-743d-ba1b-ffa01fa0873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52214199" name="019e6d8c-44a0-7278-a6f9-3075dc7bb4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9614820" name="019e6d8c-44a0-7278-a6f9-3075dc7bb40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Uerschenstrasse 33, 8493 Saland</w:t>
          </w:r>
        </w:p>
        <w:p>
          <w:pPr>
            <w:spacing w:before="0" w:after="0"/>
          </w:pPr>
          <w:r>
            <w:t>DN 934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